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69686" w14:textId="77777777" w:rsidR="00ED7D03" w:rsidRDefault="00000000">
      <w:pPr>
        <w:pStyle w:val="Title"/>
        <w:jc w:val="center"/>
      </w:pPr>
      <w:r>
        <w:t>Self-Assessment Sheet</w:t>
      </w:r>
    </w:p>
    <w:p w14:paraId="7E6974D5" w14:textId="77777777" w:rsidR="00ED7D03" w:rsidRDefault="00000000">
      <w:r>
        <w:t>Name: _________________________     Date: _____________</w:t>
      </w:r>
    </w:p>
    <w:p w14:paraId="2EB40DA2" w14:textId="77777777" w:rsidR="00ED7D03" w:rsidRDefault="00ED7D03"/>
    <w:p w14:paraId="4C7BDC3D" w14:textId="77777777" w:rsidR="00ED7D03" w:rsidRDefault="00000000">
      <w:pPr>
        <w:pStyle w:val="Heading2"/>
      </w:pPr>
      <w:r>
        <w:t>My Score: _____ / 20</w:t>
      </w:r>
    </w:p>
    <w:p w14:paraId="46BCE893" w14:textId="77777777" w:rsidR="00ED7D03" w:rsidRDefault="00ED7D03"/>
    <w:p w14:paraId="58333621" w14:textId="77777777" w:rsidR="00ED7D03" w:rsidRDefault="00000000">
      <w:pPr>
        <w:pStyle w:val="Heading2"/>
      </w:pPr>
      <w:r>
        <w:t>Performance Level:</w:t>
      </w:r>
    </w:p>
    <w:p w14:paraId="3FB06AF4" w14:textId="77777777" w:rsidR="00ED7D03" w:rsidRDefault="00000000">
      <w:r>
        <w:t>18-20: Excellent - You've mastered Year 7 AI concepts! ⭐⭐⭐</w:t>
      </w:r>
    </w:p>
    <w:p w14:paraId="6E03D9BF" w14:textId="77777777" w:rsidR="00ED7D03" w:rsidRDefault="00000000">
      <w:r>
        <w:t>15-17: Good - Strong understanding with a few gaps 👍</w:t>
      </w:r>
    </w:p>
    <w:p w14:paraId="24C55CB0" w14:textId="77777777" w:rsidR="00ED7D03" w:rsidRDefault="00000000">
      <w:r>
        <w:t>12-14: Developing - You understand the basics, but need to review some areas</w:t>
      </w:r>
    </w:p>
    <w:p w14:paraId="42819FC8" w14:textId="77777777" w:rsidR="00ED7D03" w:rsidRDefault="00000000">
      <w:r>
        <w:t>9-11: Needs Support - Important to revisit several topics</w:t>
      </w:r>
    </w:p>
    <w:p w14:paraId="01DB9F51" w14:textId="77777777" w:rsidR="00ED7D03" w:rsidRDefault="00000000">
      <w:r>
        <w:t>Below 9: Requires Additional Help - Let's work together to improve</w:t>
      </w:r>
    </w:p>
    <w:p w14:paraId="617B89DD" w14:textId="77777777" w:rsidR="00ED7D03" w:rsidRDefault="00ED7D03"/>
    <w:p w14:paraId="5B64E044" w14:textId="77777777" w:rsidR="00ED7D03" w:rsidRDefault="00000000">
      <w:pPr>
        <w:pStyle w:val="Heading2"/>
      </w:pPr>
      <w:r>
        <w:t>Section Analysis:</w:t>
      </w:r>
    </w:p>
    <w:p w14:paraId="47FC80A5" w14:textId="77777777" w:rsidR="00ED7D03" w:rsidRDefault="00000000">
      <w:r>
        <w:t>Count how many you got correct in each section:</w:t>
      </w:r>
    </w:p>
    <w:p w14:paraId="3CE02204" w14:textId="77777777" w:rsidR="00ED7D03" w:rsidRDefault="00ED7D0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ED7D03" w14:paraId="039CA4F7" w14:textId="77777777">
        <w:tc>
          <w:tcPr>
            <w:tcW w:w="2880" w:type="dxa"/>
          </w:tcPr>
          <w:p w14:paraId="7D85D8C1" w14:textId="77777777" w:rsidR="00ED7D03" w:rsidRDefault="00000000">
            <w:r>
              <w:t>Section</w:t>
            </w:r>
          </w:p>
        </w:tc>
        <w:tc>
          <w:tcPr>
            <w:tcW w:w="2880" w:type="dxa"/>
          </w:tcPr>
          <w:p w14:paraId="12D95422" w14:textId="77777777" w:rsidR="00ED7D03" w:rsidRDefault="00000000">
            <w:r>
              <w:t>Score</w:t>
            </w:r>
          </w:p>
        </w:tc>
        <w:tc>
          <w:tcPr>
            <w:tcW w:w="2880" w:type="dxa"/>
          </w:tcPr>
          <w:p w14:paraId="367D651C" w14:textId="77777777" w:rsidR="00ED7D03" w:rsidRDefault="00000000">
            <w:r>
              <w:t>Need to Review?</w:t>
            </w:r>
          </w:p>
        </w:tc>
      </w:tr>
      <w:tr w:rsidR="00ED7D03" w14:paraId="3D88C5B3" w14:textId="77777777">
        <w:tc>
          <w:tcPr>
            <w:tcW w:w="2880" w:type="dxa"/>
          </w:tcPr>
          <w:p w14:paraId="2B713747" w14:textId="77777777" w:rsidR="00ED7D03" w:rsidRDefault="00000000">
            <w:r>
              <w:t>A: What is AI?</w:t>
            </w:r>
          </w:p>
        </w:tc>
        <w:tc>
          <w:tcPr>
            <w:tcW w:w="2880" w:type="dxa"/>
          </w:tcPr>
          <w:p w14:paraId="31626454" w14:textId="77777777" w:rsidR="00ED7D03" w:rsidRDefault="00000000">
            <w:r>
              <w:t>___/4</w:t>
            </w:r>
          </w:p>
        </w:tc>
        <w:tc>
          <w:tcPr>
            <w:tcW w:w="2880" w:type="dxa"/>
          </w:tcPr>
          <w:p w14:paraId="26AFB393" w14:textId="77777777" w:rsidR="00ED7D03" w:rsidRDefault="00000000">
            <w:r>
              <w:t>Yes / No</w:t>
            </w:r>
          </w:p>
        </w:tc>
      </w:tr>
      <w:tr w:rsidR="00ED7D03" w14:paraId="79A70634" w14:textId="77777777">
        <w:tc>
          <w:tcPr>
            <w:tcW w:w="2880" w:type="dxa"/>
          </w:tcPr>
          <w:p w14:paraId="43153FD1" w14:textId="77777777" w:rsidR="00ED7D03" w:rsidRDefault="00000000">
            <w:r>
              <w:t>B: How AI Learns</w:t>
            </w:r>
          </w:p>
        </w:tc>
        <w:tc>
          <w:tcPr>
            <w:tcW w:w="2880" w:type="dxa"/>
          </w:tcPr>
          <w:p w14:paraId="213DFBF6" w14:textId="77777777" w:rsidR="00ED7D03" w:rsidRDefault="00000000">
            <w:r>
              <w:t>___/4</w:t>
            </w:r>
          </w:p>
        </w:tc>
        <w:tc>
          <w:tcPr>
            <w:tcW w:w="2880" w:type="dxa"/>
          </w:tcPr>
          <w:p w14:paraId="61F7C756" w14:textId="77777777" w:rsidR="00ED7D03" w:rsidRDefault="00000000">
            <w:r>
              <w:t>Yes / No</w:t>
            </w:r>
          </w:p>
        </w:tc>
      </w:tr>
      <w:tr w:rsidR="00ED7D03" w14:paraId="73A3BC81" w14:textId="77777777">
        <w:tc>
          <w:tcPr>
            <w:tcW w:w="2880" w:type="dxa"/>
          </w:tcPr>
          <w:p w14:paraId="17A60289" w14:textId="77777777" w:rsidR="00ED7D03" w:rsidRDefault="00000000">
            <w:r>
              <w:t>C: AI in Daily Life</w:t>
            </w:r>
          </w:p>
        </w:tc>
        <w:tc>
          <w:tcPr>
            <w:tcW w:w="2880" w:type="dxa"/>
          </w:tcPr>
          <w:p w14:paraId="56BC0F2B" w14:textId="77777777" w:rsidR="00ED7D03" w:rsidRDefault="00000000">
            <w:r>
              <w:t>___/4</w:t>
            </w:r>
          </w:p>
        </w:tc>
        <w:tc>
          <w:tcPr>
            <w:tcW w:w="2880" w:type="dxa"/>
          </w:tcPr>
          <w:p w14:paraId="079ED6D1" w14:textId="77777777" w:rsidR="00ED7D03" w:rsidRDefault="00000000">
            <w:r>
              <w:t>Yes / No</w:t>
            </w:r>
          </w:p>
        </w:tc>
      </w:tr>
      <w:tr w:rsidR="00ED7D03" w14:paraId="2FC7947E" w14:textId="77777777">
        <w:tc>
          <w:tcPr>
            <w:tcW w:w="2880" w:type="dxa"/>
          </w:tcPr>
          <w:p w14:paraId="6B83A3FC" w14:textId="77777777" w:rsidR="00ED7D03" w:rsidRDefault="00000000">
            <w:r>
              <w:t>D: Human Agency</w:t>
            </w:r>
          </w:p>
        </w:tc>
        <w:tc>
          <w:tcPr>
            <w:tcW w:w="2880" w:type="dxa"/>
          </w:tcPr>
          <w:p w14:paraId="3436F5F4" w14:textId="77777777" w:rsidR="00ED7D03" w:rsidRDefault="00000000">
            <w:r>
              <w:t>___/4</w:t>
            </w:r>
          </w:p>
        </w:tc>
        <w:tc>
          <w:tcPr>
            <w:tcW w:w="2880" w:type="dxa"/>
          </w:tcPr>
          <w:p w14:paraId="3B8671C6" w14:textId="77777777" w:rsidR="00ED7D03" w:rsidRDefault="00000000">
            <w:r>
              <w:t>Yes / No</w:t>
            </w:r>
          </w:p>
        </w:tc>
      </w:tr>
      <w:tr w:rsidR="00ED7D03" w14:paraId="39E3BE18" w14:textId="77777777">
        <w:tc>
          <w:tcPr>
            <w:tcW w:w="2880" w:type="dxa"/>
          </w:tcPr>
          <w:p w14:paraId="16987E44" w14:textId="77777777" w:rsidR="00ED7D03" w:rsidRDefault="00000000">
            <w:r>
              <w:t>E: AI Safety</w:t>
            </w:r>
          </w:p>
        </w:tc>
        <w:tc>
          <w:tcPr>
            <w:tcW w:w="2880" w:type="dxa"/>
          </w:tcPr>
          <w:p w14:paraId="7330BE08" w14:textId="77777777" w:rsidR="00ED7D03" w:rsidRDefault="00000000">
            <w:r>
              <w:t>___/4</w:t>
            </w:r>
          </w:p>
        </w:tc>
        <w:tc>
          <w:tcPr>
            <w:tcW w:w="2880" w:type="dxa"/>
          </w:tcPr>
          <w:p w14:paraId="2FF7361D" w14:textId="77777777" w:rsidR="00ED7D03" w:rsidRDefault="00000000">
            <w:r>
              <w:t>Yes / No</w:t>
            </w:r>
          </w:p>
        </w:tc>
      </w:tr>
    </w:tbl>
    <w:p w14:paraId="7100641A" w14:textId="77777777" w:rsidR="00ED7D03" w:rsidRDefault="00ED7D03"/>
    <w:p w14:paraId="370D1AEE" w14:textId="77777777" w:rsidR="00ED7D03" w:rsidRDefault="00000000">
      <w:r>
        <w:t>Circle any sections where you scored 2 or less - these need review!</w:t>
      </w:r>
    </w:p>
    <w:p w14:paraId="0CCEDC14" w14:textId="77777777" w:rsidR="00ED7D03" w:rsidRDefault="00ED7D03"/>
    <w:p w14:paraId="76DDA6E8" w14:textId="77777777" w:rsidR="00ED7D03" w:rsidRDefault="00000000">
      <w:r>
        <w:br w:type="page"/>
      </w:r>
    </w:p>
    <w:p w14:paraId="3059029A" w14:textId="77777777" w:rsidR="00ED7D03" w:rsidRDefault="00000000">
      <w:pPr>
        <w:pStyle w:val="Heading2"/>
      </w:pPr>
      <w:r>
        <w:lastRenderedPageBreak/>
        <w:t>RAG Self-Assessment</w:t>
      </w:r>
    </w:p>
    <w:p w14:paraId="61C58C36" w14:textId="77777777" w:rsidR="00ED7D03" w:rsidRDefault="00000000">
      <w:r>
        <w:t>For each topic, colour or mark:</w:t>
      </w:r>
    </w:p>
    <w:p w14:paraId="72A0CB48" w14:textId="77777777" w:rsidR="00ED7D03" w:rsidRDefault="00000000">
      <w:r>
        <w:t>🟢 GREEN = I understand this well</w:t>
      </w:r>
    </w:p>
    <w:p w14:paraId="1DA376EE" w14:textId="77777777" w:rsidR="00ED7D03" w:rsidRDefault="00000000">
      <w:r>
        <w:t>🟡 AMBER = I partly understand but need more practice</w:t>
      </w:r>
    </w:p>
    <w:p w14:paraId="23163FFC" w14:textId="77777777" w:rsidR="00ED7D03" w:rsidRDefault="00000000">
      <w:r>
        <w:t>🔴 RED = I don't understand this yet and need help</w:t>
      </w:r>
    </w:p>
    <w:p w14:paraId="27A170E1" w14:textId="77777777" w:rsidR="00ED7D03" w:rsidRDefault="00ED7D03"/>
    <w:p w14:paraId="77742267" w14:textId="77777777" w:rsidR="00ED7D03" w:rsidRDefault="00000000">
      <w:r>
        <w:t>1. What AI is and types of AI (Narrow, General, Super)     🟢  🟡  🔴</w:t>
      </w:r>
    </w:p>
    <w:p w14:paraId="3D58D23D" w14:textId="77777777" w:rsidR="00ED7D03" w:rsidRDefault="00000000">
      <w:r>
        <w:t>2. How AI learns from training data     🟢  🟡  🔴</w:t>
      </w:r>
    </w:p>
    <w:p w14:paraId="13863BB7" w14:textId="77777777" w:rsidR="00ED7D03" w:rsidRDefault="00000000">
      <w:r>
        <w:t>3. Machine learning vs traditional programming     🟢  🟡  🔴</w:t>
      </w:r>
    </w:p>
    <w:p w14:paraId="1FAD8EE2" w14:textId="77777777" w:rsidR="00ED7D03" w:rsidRDefault="00000000">
      <w:r>
        <w:t>4. AI applications in different sectors     🟢  🟡  🔴</w:t>
      </w:r>
    </w:p>
    <w:p w14:paraId="604F3ECE" w14:textId="77777777" w:rsidR="00ED7D03" w:rsidRDefault="00000000">
      <w:r>
        <w:t>5. AI helping people with disabilities     🟢  🟡  🔴</w:t>
      </w:r>
    </w:p>
    <w:p w14:paraId="5B294258" w14:textId="77777777" w:rsidR="00ED7D03" w:rsidRDefault="00000000">
      <w:r>
        <w:t>6. Human agency and control of AI     🟢  🟡  🔴</w:t>
      </w:r>
    </w:p>
    <w:p w14:paraId="58E31E2E" w14:textId="77777777" w:rsidR="00ED7D03" w:rsidRDefault="00000000">
      <w:r>
        <w:t>7. Human accountability and responsibility     🟢  🟡  🔴</w:t>
      </w:r>
    </w:p>
    <w:p w14:paraId="1C09C05A" w14:textId="77777777" w:rsidR="00ED7D03" w:rsidRDefault="00000000">
      <w:r>
        <w:t>8. AI safety concerns     🟢  🟡  🔴</w:t>
      </w:r>
    </w:p>
    <w:p w14:paraId="3D24F6EA" w14:textId="77777777" w:rsidR="00ED7D03" w:rsidRDefault="00000000">
      <w:r>
        <w:t>9. Data privacy with AI tools     🟢  🟡  🔴</w:t>
      </w:r>
    </w:p>
    <w:p w14:paraId="4E214E04" w14:textId="77777777" w:rsidR="00ED7D03" w:rsidRDefault="00000000">
      <w:r>
        <w:t>10. AI bias and mistakes (hallucinations)     🟢  🟡  🔴</w:t>
      </w:r>
    </w:p>
    <w:sectPr w:rsidR="00ED7D03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D9F4D" w14:textId="77777777" w:rsidR="00834C91" w:rsidRDefault="00834C91" w:rsidP="00386E6A">
      <w:pPr>
        <w:spacing w:after="0" w:line="240" w:lineRule="auto"/>
      </w:pPr>
      <w:r>
        <w:separator/>
      </w:r>
    </w:p>
  </w:endnote>
  <w:endnote w:type="continuationSeparator" w:id="0">
    <w:p w14:paraId="7C03712F" w14:textId="77777777" w:rsidR="00834C91" w:rsidRDefault="00834C91" w:rsidP="00386E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B2959" w14:textId="77777777" w:rsidR="00834C91" w:rsidRDefault="00834C91" w:rsidP="00386E6A">
      <w:pPr>
        <w:spacing w:after="0" w:line="240" w:lineRule="auto"/>
      </w:pPr>
      <w:r>
        <w:separator/>
      </w:r>
    </w:p>
  </w:footnote>
  <w:footnote w:type="continuationSeparator" w:id="0">
    <w:p w14:paraId="69CC7767" w14:textId="77777777" w:rsidR="00834C91" w:rsidRDefault="00834C91" w:rsidP="00386E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2E900" w14:textId="6E63076C" w:rsidR="00386E6A" w:rsidRDefault="00386E6A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820AA06" wp14:editId="1F6D23FF">
          <wp:simplePos x="0" y="0"/>
          <wp:positionH relativeFrom="column">
            <wp:posOffset>-1028700</wp:posOffset>
          </wp:positionH>
          <wp:positionV relativeFrom="paragraph">
            <wp:posOffset>-361950</wp:posOffset>
          </wp:positionV>
          <wp:extent cx="971550" cy="971550"/>
          <wp:effectExtent l="0" t="0" r="0" b="0"/>
          <wp:wrapThrough wrapText="bothSides">
            <wp:wrapPolygon edited="0">
              <wp:start x="0" y="0"/>
              <wp:lineTo x="0" y="21176"/>
              <wp:lineTo x="21176" y="21176"/>
              <wp:lineTo x="21176" y="0"/>
              <wp:lineTo x="0" y="0"/>
            </wp:wrapPolygon>
          </wp:wrapThrough>
          <wp:docPr id="65247317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2473176" name="Picture 65247317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1550" cy="9715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65557674">
    <w:abstractNumId w:val="8"/>
  </w:num>
  <w:num w:numId="2" w16cid:durableId="221253899">
    <w:abstractNumId w:val="6"/>
  </w:num>
  <w:num w:numId="3" w16cid:durableId="458692326">
    <w:abstractNumId w:val="5"/>
  </w:num>
  <w:num w:numId="4" w16cid:durableId="1178303225">
    <w:abstractNumId w:val="4"/>
  </w:num>
  <w:num w:numId="5" w16cid:durableId="347996395">
    <w:abstractNumId w:val="7"/>
  </w:num>
  <w:num w:numId="6" w16cid:durableId="308170164">
    <w:abstractNumId w:val="3"/>
  </w:num>
  <w:num w:numId="7" w16cid:durableId="764888814">
    <w:abstractNumId w:val="2"/>
  </w:num>
  <w:num w:numId="8" w16cid:durableId="74743391">
    <w:abstractNumId w:val="1"/>
  </w:num>
  <w:num w:numId="9" w16cid:durableId="16023724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86E6A"/>
    <w:rsid w:val="00834C91"/>
    <w:rsid w:val="00AA1D8D"/>
    <w:rsid w:val="00B47730"/>
    <w:rsid w:val="00CB0664"/>
    <w:rsid w:val="00D56509"/>
    <w:rsid w:val="00ED7D0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CFE30F"/>
  <w14:defaultImageDpi w14:val="300"/>
  <w15:docId w15:val="{27F6579F-B160-46D0-90F5-486580631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Chris Calder</cp:lastModifiedBy>
  <cp:revision>2</cp:revision>
  <dcterms:created xsi:type="dcterms:W3CDTF">2013-12-23T23:15:00Z</dcterms:created>
  <dcterms:modified xsi:type="dcterms:W3CDTF">2025-12-31T19:41:00Z</dcterms:modified>
  <cp:category/>
</cp:coreProperties>
</file>